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Gebäude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097229" name="2da7119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167132" name="2da71190-069a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1205598" name="9d5cf04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423783" name="9d5cf040-069a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9188258" name="e599d8a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09229" name="e599d8a0-0ca8-11f1-a67a-21b56f64e28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aussen 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6399327" name="4a67a25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840187" name="4a67a250-0cac-11f1-a67a-21b56f64e28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2431890" name="bd47de1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909310" name="bd47de10-069a-11f1-abe9-233c1fc758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5359422" name="0313514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157834" name="03135140-0ca9-11f1-a67a-21b56f64e2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1168258" name="d3d4929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641122" name="d3d49290-069a-11f1-abe9-233c1fc758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8555967" name="1eba6d2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238513" name="1eba6d20-0ca4-11f1-a67a-21b56f64e28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Esszimmer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4312711" name="5e51759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71430" name="5e517590-0ca5-11f1-a67a-21b56f64e28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7455464" name="276eb89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824627" name="276eb890-0ca9-11f1-a67a-21b56f64e28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0103825" name="3920c01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019668" name="3920c010-0ca9-11f1-a67a-21b56f64e2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Elektrospeicheröfen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3976453" name="eb77e7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791703" name="eb77e730-069a-11f1-abe9-233c1fc7588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8031812" name="fe4b3d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302370" name="fe4b3d30-069a-11f1-abe9-233c1fc7588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5404229" name="2e92f9b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453660" name="2e92f9b0-0ca4-11f1-a67a-21b56f64e28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2716007" name="6f88329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891771" name="6f883290-0ca5-11f1-a67a-21b56f64e2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5307906" name="3447080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621722" name="34470800-0caa-11f1-a67a-21b56f64e28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einschichtiger 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9088629" name="0edc4450-069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265959" name="0edc4450-069b-11f1-abe9-233c1fc758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296158" name="b61facb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313975" name="b61facb0-069c-11f1-abe9-233c1fc7588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3289041" name="c532031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800665" name="c5320310-069c-11f1-abe9-233c1fc7588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0535432" name="4dd46ba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120834" name="4dd46ba0-0ca5-11f1-a67a-21b56f64e2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4412311" name="d933c6f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966485" name="d933c6f0-069c-11f1-abe9-233c1fc7588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1944286" name="61dee87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13679" name="61dee870-0cad-11f1-a67a-21b56f64e28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 und 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einschichtiger 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0402574" name="e768b5a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259388" name="e768b5a0-069c-11f1-abe9-233c1fc7588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einschichtiger 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3181229" name="442c95f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218479" name="442c95f0-06a1-11f1-abe9-233c1fc75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5149369" name="12c839a0-069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512437" name="12c839a0-069d-11f1-abe9-233c1fc7588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913043" name="a96fe52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545772" name="a96fe520-06a1-11f1-abe9-233c1fc7588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6222348" name="d5a07da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896122" name="d5a07da0-0ca8-11f1-a67a-21b56f64e28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aussen 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0940422" name="40a4b3c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67038" name="40a4b3c0-0cac-11f1-a67a-21b56f64e28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7584828" name="36eb0f50-069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994236" name="36eb0f50-069e-11f1-abe9-233c1fc7588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291501" name="9e0f733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615117" name="9e0f7330-06a1-11f1-abe9-233c1fc7588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aussen 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0644143" name="2da82ae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001780" name="2da82ae0-0cac-11f1-a67a-21b56f64e28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Deckenplatten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2836844" name="d47206e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74211" name="d47206e0-06a1-11f1-abe9-233c1fc7588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Deckenplatten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62003" name="19f32ba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249416" name="19f32ba0-0ca5-11f1-a67a-21b56f64e28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Estrich 5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lose herumliegend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6355069" name="0507363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882541" name="05073630-0ca2-11f1-a67a-21b56f64e28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7644043" name="204eb3a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690453" name="204eb3a0-0ca2-11f1-a67a-21b56f64e28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7251641" name="8b854bc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518190" name="8b854bc0-0ca2-11f1-a67a-21b56f64e28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2498179" name="ab7bedd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193503" name="ab7bedd0-0cac-11f1-a67a-21b56f64e28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und Treppe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8398711" name="f9388730-0ca3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275680" name="f9388730-0ca3-11f1-a67a-21b56f64e28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Fensterrahmem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522276" name="5049f4f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746450" name="5049f4f0-0ca4-11f1-a67a-21b56f64e28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Alte 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0456331" name="764a80c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69096" name="764a80c0-0ca4-11f1-a67a-21b56f64e28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4736995" name="effcfba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899124" name="effcfba0-0ca4-11f1-a67a-21b56f64e28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Fallrohre</w:t>
            </w:r>
          </w:p>
          <w:p>
            <w:pPr>
              <w:spacing w:before="0" w:after="0" w:line="240" w:lineRule="auto"/>
            </w:pPr>
            <w:r>
              <w:t>ganzes Haus, oft verdeckt</w:t>
            </w:r>
          </w:p>
        </w:tc>
        <w:tc>
          <w:p>
            <w:pPr>
              <w:spacing w:before="0" w:after="0" w:line="240" w:lineRule="auto"/>
            </w:pPr>
            <w:r>
              <w:t>Rohre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477552" name="64ae156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50004" name="64ae1560-0caa-11f1-a67a-21b56f64e28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2971188" name="a9d7507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749290" name="a9d75070-0caa-11f1-a67a-21b56f64e28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6230656" name="22914fa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824660" name="22914fa0-0cad-11f1-a67a-21b56f64e28c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582941" name="b0245f6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181348" name="b0245f60-069a-11f1-abe9-233c1fc7588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geleimt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3870495" name="bb34450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467507" name="bb344500-0ca8-11f1-a67a-21b56f64e28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Weingasse 5+7, 8916 Jonen</w:t>
          </w:r>
        </w:p>
        <w:p>
          <w:pPr>
            <w:spacing w:before="0" w:after="0"/>
          </w:pPr>
          <w:r>
            <w:t>685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